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tcPr>
          <w:p w14:paraId="2439F434" w14:textId="7DB6CE26" w:rsidR="000D63C5" w:rsidRPr="008B5E83" w:rsidRDefault="000D63C5" w:rsidP="00491774">
            <w:pPr>
              <w:pStyle w:val="BasistekstEmtio"/>
              <w:rPr>
                <w:rFonts w:cs="Arial"/>
                <w:szCs w:val="19"/>
              </w:rPr>
            </w:pPr>
          </w:p>
        </w:tc>
      </w:tr>
      <w:tr w:rsidR="000D63C5" w:rsidRPr="008B5E83" w14:paraId="5E28480B" w14:textId="77777777" w:rsidTr="00491774">
        <w:tc>
          <w:tcPr>
            <w:tcW w:w="3233" w:type="dxa"/>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tcPr>
          <w:p w14:paraId="3AEE2C5A" w14:textId="77777777" w:rsidR="000D63C5" w:rsidRPr="008B5E83" w:rsidRDefault="000D63C5" w:rsidP="00491774">
            <w:pPr>
              <w:pStyle w:val="BasistekstEmtio"/>
              <w:rPr>
                <w:rFonts w:cs="Arial"/>
                <w:szCs w:val="19"/>
              </w:rPr>
            </w:pPr>
          </w:p>
        </w:tc>
      </w:tr>
      <w:tr w:rsidR="000D63C5" w:rsidRPr="008B5E83" w14:paraId="52A103E3" w14:textId="77777777" w:rsidTr="00491774">
        <w:tc>
          <w:tcPr>
            <w:tcW w:w="3233" w:type="dxa"/>
          </w:tcPr>
          <w:p w14:paraId="4A60B58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7B2196BE" w14:textId="77777777" w:rsidR="000D63C5" w:rsidRPr="008B5E83" w:rsidRDefault="000D63C5" w:rsidP="00491774">
            <w:pPr>
              <w:pStyle w:val="BasistekstEmtio"/>
              <w:rPr>
                <w:rFonts w:cs="Arial"/>
                <w:szCs w:val="19"/>
              </w:rPr>
            </w:pPr>
          </w:p>
        </w:tc>
      </w:tr>
      <w:tr w:rsidR="000D63C5" w:rsidRPr="008B5E83" w14:paraId="5EA65200" w14:textId="77777777" w:rsidTr="00491774">
        <w:tc>
          <w:tcPr>
            <w:tcW w:w="3233" w:type="dxa"/>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tcPr>
          <w:p w14:paraId="4AFDBB1A" w14:textId="690F70A1" w:rsidR="000D63C5" w:rsidRPr="008B5E83" w:rsidRDefault="000D63C5" w:rsidP="00491774">
            <w:pPr>
              <w:pStyle w:val="BasistekstEmtio"/>
              <w:rPr>
                <w:rFonts w:cs="Arial"/>
                <w:szCs w:val="19"/>
              </w:rPr>
            </w:pPr>
          </w:p>
        </w:tc>
      </w:tr>
      <w:tr w:rsidR="000D63C5" w:rsidRPr="008B5E83" w14:paraId="7211F51B" w14:textId="77777777" w:rsidTr="00491774">
        <w:tc>
          <w:tcPr>
            <w:tcW w:w="3233" w:type="dxa"/>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tcPr>
          <w:p w14:paraId="22650D05" w14:textId="1060AED4" w:rsidR="000D63C5" w:rsidRPr="008B5E83" w:rsidRDefault="000D63C5" w:rsidP="00491774">
            <w:pPr>
              <w:pStyle w:val="BasistekstEmtio"/>
              <w:rPr>
                <w:rFonts w:cs="Arial"/>
                <w:szCs w:val="19"/>
              </w:rPr>
            </w:pPr>
          </w:p>
        </w:tc>
      </w:tr>
      <w:tr w:rsidR="000D63C5" w:rsidRPr="008B5E83" w14:paraId="6F8C71FC" w14:textId="77777777" w:rsidTr="00491774">
        <w:tc>
          <w:tcPr>
            <w:tcW w:w="3233" w:type="dxa"/>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tcPr>
          <w:p w14:paraId="5FA58F9B" w14:textId="681FA26D" w:rsidR="000D63C5" w:rsidRPr="008B5E83" w:rsidRDefault="000D63C5" w:rsidP="00491774">
            <w:pPr>
              <w:pStyle w:val="BasistekstEmtio"/>
              <w:rPr>
                <w:rFonts w:cs="Arial"/>
                <w:szCs w:val="19"/>
              </w:rPr>
            </w:pPr>
          </w:p>
        </w:tc>
      </w:tr>
      <w:tr w:rsidR="000D63C5" w:rsidRPr="008B5E83" w14:paraId="20B2A943" w14:textId="77777777" w:rsidTr="00491774">
        <w:tc>
          <w:tcPr>
            <w:tcW w:w="3233" w:type="dxa"/>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1A57AC86" w14:textId="77777777" w:rsidR="000D63C5" w:rsidRPr="008B5E83" w:rsidRDefault="000D63C5" w:rsidP="00491774">
            <w:pPr>
              <w:pStyle w:val="BasistekstEmtio"/>
              <w:rPr>
                <w:rFonts w:cs="Arial"/>
                <w:szCs w:val="19"/>
              </w:rPr>
            </w:pPr>
          </w:p>
        </w:tc>
      </w:tr>
    </w:tbl>
    <w:p w14:paraId="2271554A" w14:textId="77777777" w:rsidR="000D63C5" w:rsidRPr="008B5E83" w:rsidRDefault="000D63C5" w:rsidP="00972D4F"/>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F7EAE" w14:textId="77777777" w:rsidR="006D21E9" w:rsidRPr="003F3547" w:rsidRDefault="006D21E9" w:rsidP="003F3547">
      <w:pPr>
        <w:pStyle w:val="Voettekst"/>
      </w:pPr>
    </w:p>
    <w:p w14:paraId="25BB87F8" w14:textId="77777777" w:rsidR="006D21E9" w:rsidRDefault="006D21E9" w:rsidP="00972D4F"/>
  </w:endnote>
  <w:endnote w:type="continuationSeparator" w:id="0">
    <w:p w14:paraId="30EFE3F3" w14:textId="77777777" w:rsidR="006D21E9" w:rsidRPr="003F3547" w:rsidRDefault="006D21E9" w:rsidP="003F3547">
      <w:pPr>
        <w:pStyle w:val="Voettekst"/>
      </w:pPr>
    </w:p>
    <w:p w14:paraId="7E08BE43" w14:textId="77777777" w:rsidR="006D21E9" w:rsidRDefault="006D21E9" w:rsidP="00972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491E" w14:textId="77777777" w:rsidR="00AB42D3"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AB42D3" w:rsidRDefault="00AB42D3" w:rsidP="00A741E7">
    <w:pPr>
      <w:pStyle w:val="Voettekst"/>
    </w:pPr>
  </w:p>
  <w:p w14:paraId="34850EE7" w14:textId="77777777" w:rsidR="00AB42D3" w:rsidRDefault="00AB42D3" w:rsidP="00972D4F"/>
  <w:p w14:paraId="6F9978B3" w14:textId="77777777" w:rsidR="00AB42D3" w:rsidRDefault="00AB42D3" w:rsidP="00972D4F"/>
  <w:p w14:paraId="6DB8617D" w14:textId="77777777" w:rsidR="00AB42D3" w:rsidRDefault="00AB42D3" w:rsidP="00972D4F"/>
  <w:p w14:paraId="5580D8FE" w14:textId="77777777" w:rsidR="00AB42D3" w:rsidRDefault="00AB42D3" w:rsidP="00972D4F"/>
  <w:p w14:paraId="4B11675B" w14:textId="77777777" w:rsidR="00AB42D3" w:rsidRDefault="00AB42D3" w:rsidP="00972D4F"/>
  <w:p w14:paraId="75B6FB27" w14:textId="77777777" w:rsidR="00AB42D3" w:rsidRDefault="00AB42D3" w:rsidP="00972D4F"/>
  <w:p w14:paraId="07CDF2FE" w14:textId="77777777" w:rsidR="00AB42D3" w:rsidRDefault="00AB42D3" w:rsidP="00972D4F"/>
  <w:p w14:paraId="02EFBC70" w14:textId="77777777" w:rsidR="00AB42D3" w:rsidRDefault="00AB42D3" w:rsidP="00972D4F"/>
  <w:p w14:paraId="421CD713" w14:textId="77777777" w:rsidR="00AB42D3" w:rsidRDefault="00AB42D3" w:rsidP="00972D4F"/>
  <w:p w14:paraId="6773CB32" w14:textId="77777777" w:rsidR="00AB42D3" w:rsidRDefault="00AB42D3" w:rsidP="00972D4F"/>
  <w:p w14:paraId="60471F18" w14:textId="77777777" w:rsidR="00AB42D3" w:rsidRDefault="00AB42D3" w:rsidP="00972D4F"/>
  <w:p w14:paraId="2380C512" w14:textId="77777777" w:rsidR="00AB42D3" w:rsidRDefault="00AB42D3" w:rsidP="00972D4F"/>
  <w:p w14:paraId="1E1505DA" w14:textId="77777777" w:rsidR="00AB42D3" w:rsidRDefault="00AB42D3" w:rsidP="00972D4F"/>
  <w:p w14:paraId="278E4C85" w14:textId="77777777" w:rsidR="00AB42D3" w:rsidRDefault="00AB42D3" w:rsidP="00972D4F"/>
  <w:p w14:paraId="191A595E" w14:textId="77777777" w:rsidR="00AB42D3" w:rsidRDefault="00AB42D3" w:rsidP="00972D4F"/>
  <w:p w14:paraId="22E336D4" w14:textId="77777777" w:rsidR="00AB42D3" w:rsidRDefault="00AB42D3" w:rsidP="00972D4F"/>
  <w:p w14:paraId="01BB2807" w14:textId="77777777" w:rsidR="00AB42D3" w:rsidRDefault="00AB42D3" w:rsidP="00972D4F"/>
  <w:p w14:paraId="03FB5330" w14:textId="77777777" w:rsidR="00AB42D3" w:rsidRDefault="00AB42D3" w:rsidP="00972D4F"/>
  <w:p w14:paraId="5BB30638" w14:textId="77777777" w:rsidR="00AB42D3" w:rsidRDefault="00AB42D3" w:rsidP="00972D4F"/>
  <w:p w14:paraId="7E028280" w14:textId="77777777" w:rsidR="00AB42D3" w:rsidRDefault="00AB42D3" w:rsidP="00972D4F"/>
  <w:p w14:paraId="41555632" w14:textId="77777777" w:rsidR="00AB42D3" w:rsidRDefault="00AB42D3" w:rsidP="00972D4F"/>
  <w:p w14:paraId="01D89303" w14:textId="77777777" w:rsidR="00AB42D3" w:rsidRDefault="00AB42D3" w:rsidP="00972D4F"/>
  <w:p w14:paraId="6C8C7B35" w14:textId="77777777" w:rsidR="00AB42D3" w:rsidRDefault="00AB42D3" w:rsidP="00972D4F"/>
  <w:p w14:paraId="645F8508" w14:textId="77777777" w:rsidR="00AB42D3" w:rsidRDefault="00AB42D3" w:rsidP="00972D4F"/>
  <w:p w14:paraId="3F7F8083" w14:textId="77777777" w:rsidR="00AB42D3" w:rsidRDefault="00AB42D3" w:rsidP="00972D4F"/>
  <w:p w14:paraId="1971FE0E" w14:textId="77777777" w:rsidR="00AB42D3" w:rsidRDefault="00AB42D3" w:rsidP="00972D4F"/>
  <w:p w14:paraId="452C181B" w14:textId="77777777" w:rsidR="00AB42D3" w:rsidRDefault="00AB42D3" w:rsidP="00972D4F"/>
  <w:p w14:paraId="47A5A66A" w14:textId="77777777" w:rsidR="00AB42D3" w:rsidRDefault="00AB42D3" w:rsidP="00972D4F"/>
  <w:p w14:paraId="38EE0BD9" w14:textId="77777777" w:rsidR="00AB42D3" w:rsidRDefault="00AB42D3" w:rsidP="00972D4F"/>
  <w:p w14:paraId="1F49476B" w14:textId="77777777" w:rsidR="00AB42D3" w:rsidRDefault="00AB42D3" w:rsidP="00972D4F"/>
  <w:p w14:paraId="5945A791" w14:textId="77777777" w:rsidR="00AB42D3" w:rsidRDefault="00AB42D3" w:rsidP="00972D4F"/>
  <w:p w14:paraId="603A3B64" w14:textId="77777777" w:rsidR="00AB42D3" w:rsidRDefault="00AB42D3" w:rsidP="00972D4F"/>
  <w:p w14:paraId="350563BD" w14:textId="77777777" w:rsidR="00AB42D3" w:rsidRDefault="00AB42D3" w:rsidP="00972D4F"/>
  <w:p w14:paraId="2AD01F88" w14:textId="77777777" w:rsidR="00AB42D3" w:rsidRDefault="00AB42D3" w:rsidP="00972D4F"/>
  <w:p w14:paraId="0D565E08" w14:textId="77777777" w:rsidR="00AB42D3" w:rsidRDefault="00AB42D3" w:rsidP="00972D4F"/>
  <w:p w14:paraId="4562002B" w14:textId="77777777" w:rsidR="00AB42D3" w:rsidRDefault="00AB42D3" w:rsidP="00972D4F"/>
  <w:p w14:paraId="5BAD525A" w14:textId="77777777" w:rsidR="00AB42D3" w:rsidRDefault="00AB42D3" w:rsidP="00972D4F"/>
  <w:p w14:paraId="233D33A5" w14:textId="77777777" w:rsidR="00AB42D3" w:rsidRDefault="00AB42D3" w:rsidP="00972D4F"/>
  <w:p w14:paraId="7DF2F876" w14:textId="77777777" w:rsidR="00AB42D3" w:rsidRDefault="00AB42D3" w:rsidP="00972D4F"/>
  <w:p w14:paraId="6D32B78F" w14:textId="77777777" w:rsidR="00AB42D3" w:rsidRDefault="00AB42D3" w:rsidP="00972D4F"/>
  <w:p w14:paraId="4DB8C9FB" w14:textId="77777777" w:rsidR="00AB42D3" w:rsidRDefault="00AB42D3" w:rsidP="00972D4F"/>
  <w:p w14:paraId="452984B7" w14:textId="77777777" w:rsidR="00AB42D3" w:rsidRDefault="00AB42D3" w:rsidP="00972D4F"/>
  <w:p w14:paraId="64D534D9" w14:textId="77777777" w:rsidR="00AB42D3" w:rsidRDefault="00AB42D3" w:rsidP="00972D4F"/>
  <w:p w14:paraId="625956E6" w14:textId="77777777" w:rsidR="00AB42D3" w:rsidRDefault="00AB42D3" w:rsidP="00972D4F"/>
  <w:p w14:paraId="1867AF3E" w14:textId="77777777" w:rsidR="00AB42D3" w:rsidRDefault="00AB42D3" w:rsidP="00972D4F"/>
  <w:p w14:paraId="5CBA9066" w14:textId="77777777" w:rsidR="00AB42D3" w:rsidRDefault="00AB42D3" w:rsidP="00972D4F"/>
  <w:p w14:paraId="7C427FB4" w14:textId="77777777" w:rsidR="00AB42D3" w:rsidRDefault="00AB42D3" w:rsidP="00972D4F"/>
  <w:p w14:paraId="1E2A16C0" w14:textId="77777777" w:rsidR="00AB42D3" w:rsidRDefault="00AB42D3" w:rsidP="00972D4F"/>
  <w:p w14:paraId="4FB78F0D" w14:textId="77777777" w:rsidR="00AB42D3" w:rsidRDefault="00AB42D3" w:rsidP="00972D4F"/>
  <w:p w14:paraId="4FF7D49E" w14:textId="77777777" w:rsidR="00AB42D3" w:rsidRDefault="00AB42D3" w:rsidP="00972D4F"/>
  <w:p w14:paraId="71A484A4" w14:textId="77777777" w:rsidR="00AB42D3" w:rsidRDefault="00AB42D3" w:rsidP="00972D4F"/>
  <w:p w14:paraId="4F818036" w14:textId="77777777" w:rsidR="00AB42D3" w:rsidRDefault="00AB42D3" w:rsidP="00972D4F"/>
  <w:p w14:paraId="3620828A" w14:textId="77777777" w:rsidR="00AB42D3" w:rsidRDefault="00AB42D3" w:rsidP="00972D4F"/>
  <w:p w14:paraId="183CC9B1" w14:textId="77777777" w:rsidR="00AB42D3" w:rsidRDefault="00AB42D3" w:rsidP="00972D4F"/>
  <w:p w14:paraId="6F1251CE" w14:textId="77777777" w:rsidR="00AB42D3" w:rsidRDefault="00AB42D3" w:rsidP="00972D4F"/>
  <w:p w14:paraId="2CD9491E" w14:textId="77777777" w:rsidR="00AB42D3" w:rsidRDefault="00AB42D3" w:rsidP="00972D4F"/>
  <w:p w14:paraId="26D6D25A" w14:textId="77777777" w:rsidR="00AB42D3" w:rsidRDefault="00AB42D3" w:rsidP="00972D4F"/>
  <w:p w14:paraId="1A5080FE" w14:textId="77777777" w:rsidR="00AB42D3" w:rsidRDefault="00AB42D3" w:rsidP="00972D4F"/>
  <w:p w14:paraId="1D714FE4" w14:textId="77777777" w:rsidR="00AB42D3" w:rsidRDefault="00AB42D3" w:rsidP="00972D4F"/>
  <w:p w14:paraId="1F129979" w14:textId="77777777" w:rsidR="00AB42D3" w:rsidRDefault="00AB42D3" w:rsidP="00972D4F"/>
  <w:p w14:paraId="279680EA" w14:textId="77777777" w:rsidR="00AB42D3" w:rsidRDefault="00AB42D3" w:rsidP="00972D4F"/>
  <w:p w14:paraId="53DC4F33" w14:textId="77777777" w:rsidR="00AB42D3" w:rsidRDefault="00AB42D3" w:rsidP="00972D4F"/>
  <w:p w14:paraId="45D7283A" w14:textId="77777777" w:rsidR="00AB42D3" w:rsidRDefault="00AB42D3" w:rsidP="00972D4F"/>
  <w:p w14:paraId="6A2F0499" w14:textId="77777777" w:rsidR="00AB42D3" w:rsidRDefault="00AB42D3" w:rsidP="00972D4F"/>
  <w:p w14:paraId="28D03F05" w14:textId="77777777" w:rsidR="00AB42D3" w:rsidRDefault="00AB42D3" w:rsidP="00972D4F"/>
  <w:p w14:paraId="580E69B3" w14:textId="77777777" w:rsidR="00AB42D3" w:rsidRDefault="00AB42D3" w:rsidP="00972D4F"/>
  <w:p w14:paraId="3BF9CB6C" w14:textId="77777777" w:rsidR="00AB42D3" w:rsidRDefault="00AB42D3" w:rsidP="00972D4F"/>
  <w:p w14:paraId="78FDCE70" w14:textId="77777777" w:rsidR="00AB42D3" w:rsidRDefault="00AB42D3" w:rsidP="00972D4F"/>
  <w:p w14:paraId="3BE5A795" w14:textId="77777777" w:rsidR="00AB42D3" w:rsidRDefault="00AB42D3" w:rsidP="00972D4F"/>
  <w:p w14:paraId="745AD392" w14:textId="77777777" w:rsidR="00AB42D3" w:rsidRDefault="00AB42D3" w:rsidP="00972D4F"/>
  <w:p w14:paraId="5B737D13" w14:textId="77777777" w:rsidR="00AB42D3" w:rsidRDefault="00AB42D3" w:rsidP="00972D4F"/>
  <w:p w14:paraId="7892379D" w14:textId="77777777" w:rsidR="00AB42D3" w:rsidRDefault="00AB42D3" w:rsidP="00972D4F"/>
  <w:p w14:paraId="1C6C6997" w14:textId="77777777" w:rsidR="00AB42D3" w:rsidRDefault="00AB42D3" w:rsidP="00972D4F"/>
  <w:p w14:paraId="061B7A89" w14:textId="77777777" w:rsidR="00AB42D3" w:rsidRDefault="00AB42D3" w:rsidP="00972D4F"/>
  <w:p w14:paraId="6738817B" w14:textId="77777777" w:rsidR="00AB42D3" w:rsidRDefault="00AB42D3" w:rsidP="00972D4F"/>
  <w:p w14:paraId="7DCC2FDC" w14:textId="77777777" w:rsidR="00AB42D3" w:rsidRDefault="00AB42D3" w:rsidP="00972D4F"/>
  <w:p w14:paraId="1D550582" w14:textId="77777777" w:rsidR="00AB42D3" w:rsidRDefault="00AB42D3" w:rsidP="00972D4F"/>
  <w:p w14:paraId="61C105FF" w14:textId="77777777" w:rsidR="00AB42D3" w:rsidRDefault="00AB42D3" w:rsidP="00972D4F"/>
  <w:p w14:paraId="450FE333" w14:textId="77777777" w:rsidR="00AB42D3" w:rsidRDefault="00AB42D3" w:rsidP="00972D4F"/>
  <w:p w14:paraId="0D8BF405" w14:textId="77777777" w:rsidR="00AB42D3" w:rsidRDefault="00AB42D3" w:rsidP="00972D4F"/>
  <w:p w14:paraId="4D1D2B26" w14:textId="77777777" w:rsidR="00AB42D3" w:rsidRDefault="00AB42D3" w:rsidP="00972D4F"/>
  <w:p w14:paraId="730D27A5" w14:textId="77777777" w:rsidR="00AB42D3" w:rsidRDefault="00AB42D3" w:rsidP="00972D4F"/>
  <w:p w14:paraId="5AB6D2C9" w14:textId="77777777" w:rsidR="00AB42D3" w:rsidRDefault="00AB42D3" w:rsidP="00972D4F"/>
  <w:p w14:paraId="32C14DF3" w14:textId="77777777" w:rsidR="00AB42D3" w:rsidRDefault="00AB42D3" w:rsidP="00972D4F"/>
  <w:p w14:paraId="3CD83074" w14:textId="77777777" w:rsidR="00AB42D3" w:rsidRDefault="00AB42D3" w:rsidP="00972D4F"/>
  <w:p w14:paraId="4CC7AF6D" w14:textId="77777777" w:rsidR="00AB42D3" w:rsidRDefault="00AB42D3" w:rsidP="00972D4F"/>
  <w:p w14:paraId="23A1C7E9" w14:textId="77777777" w:rsidR="00AB42D3" w:rsidRDefault="00AB42D3" w:rsidP="00972D4F"/>
  <w:p w14:paraId="107EEAEC" w14:textId="77777777" w:rsidR="00AB42D3" w:rsidRDefault="00AB42D3" w:rsidP="00972D4F"/>
  <w:p w14:paraId="700718D4" w14:textId="77777777" w:rsidR="00AB42D3" w:rsidRDefault="00AB42D3" w:rsidP="00972D4F"/>
  <w:p w14:paraId="5B506697" w14:textId="77777777" w:rsidR="00AB42D3" w:rsidRDefault="00AB42D3" w:rsidP="00972D4F"/>
  <w:p w14:paraId="367C8626" w14:textId="77777777" w:rsidR="00AB42D3" w:rsidRDefault="00AB42D3" w:rsidP="00972D4F"/>
  <w:p w14:paraId="62332ABB" w14:textId="77777777" w:rsidR="00AB42D3" w:rsidRDefault="00AB42D3" w:rsidP="00972D4F"/>
  <w:p w14:paraId="5FFB3A59" w14:textId="77777777" w:rsidR="00AB42D3" w:rsidRDefault="00AB42D3" w:rsidP="00972D4F"/>
  <w:p w14:paraId="43FA502F" w14:textId="77777777" w:rsidR="00AB42D3" w:rsidRDefault="00AB42D3" w:rsidP="00972D4F"/>
  <w:p w14:paraId="74E2EB78" w14:textId="77777777" w:rsidR="00AB42D3" w:rsidRDefault="00AB42D3" w:rsidP="00972D4F"/>
  <w:p w14:paraId="407056FA" w14:textId="77777777" w:rsidR="00AB42D3" w:rsidRDefault="00AB42D3" w:rsidP="00972D4F"/>
  <w:p w14:paraId="30C57C61" w14:textId="77777777" w:rsidR="00AB42D3" w:rsidRDefault="00AB42D3" w:rsidP="00972D4F"/>
  <w:p w14:paraId="23415AA0" w14:textId="77777777" w:rsidR="00AB42D3" w:rsidRDefault="00AB42D3" w:rsidP="00972D4F"/>
  <w:p w14:paraId="1D3E673F" w14:textId="77777777" w:rsidR="00AB42D3" w:rsidRDefault="00AB42D3" w:rsidP="00972D4F"/>
  <w:p w14:paraId="7E0B9B6C" w14:textId="77777777" w:rsidR="00AB42D3" w:rsidRDefault="00AB42D3" w:rsidP="00972D4F"/>
  <w:p w14:paraId="1E567FA3" w14:textId="77777777" w:rsidR="00AB42D3" w:rsidRDefault="00AB42D3" w:rsidP="00972D4F"/>
  <w:p w14:paraId="776B5E5D" w14:textId="77777777" w:rsidR="00AB42D3" w:rsidRDefault="00AB42D3" w:rsidP="00972D4F"/>
  <w:p w14:paraId="6D1000EE" w14:textId="77777777" w:rsidR="00AB42D3" w:rsidRDefault="00AB42D3" w:rsidP="00972D4F"/>
  <w:p w14:paraId="1A00A113" w14:textId="77777777" w:rsidR="00AB42D3" w:rsidRDefault="00AB42D3" w:rsidP="00972D4F"/>
  <w:p w14:paraId="25301E0F" w14:textId="77777777" w:rsidR="00AB42D3" w:rsidRDefault="00AB42D3" w:rsidP="00972D4F"/>
  <w:p w14:paraId="41FDFC37" w14:textId="77777777" w:rsidR="00AB42D3" w:rsidRDefault="00AB42D3" w:rsidP="00972D4F"/>
  <w:p w14:paraId="47C1B0DB" w14:textId="77777777" w:rsidR="00AB42D3" w:rsidRDefault="00AB42D3" w:rsidP="00972D4F"/>
  <w:p w14:paraId="6CAAAA75" w14:textId="77777777" w:rsidR="00AB42D3" w:rsidRDefault="00AB42D3" w:rsidP="00972D4F"/>
  <w:p w14:paraId="6A5A2FBB" w14:textId="77777777" w:rsidR="00AB42D3" w:rsidRDefault="00AB42D3" w:rsidP="00972D4F"/>
  <w:p w14:paraId="20E6020F" w14:textId="77777777" w:rsidR="00AB42D3" w:rsidRDefault="00AB42D3" w:rsidP="00972D4F"/>
  <w:p w14:paraId="32E9CD38" w14:textId="77777777" w:rsidR="00AB42D3" w:rsidRDefault="00AB42D3" w:rsidP="00972D4F"/>
  <w:p w14:paraId="4E72BA08" w14:textId="77777777" w:rsidR="00AB42D3" w:rsidRDefault="00AB42D3" w:rsidP="00972D4F"/>
  <w:p w14:paraId="225792D5" w14:textId="77777777" w:rsidR="00AB42D3" w:rsidRDefault="00AB42D3" w:rsidP="00972D4F"/>
  <w:p w14:paraId="14A8CBA0" w14:textId="77777777" w:rsidR="00AB42D3" w:rsidRDefault="00AB42D3" w:rsidP="00972D4F"/>
  <w:p w14:paraId="2A986F3A" w14:textId="77777777" w:rsidR="00AB42D3" w:rsidRDefault="00AB42D3" w:rsidP="00972D4F"/>
  <w:p w14:paraId="34EFBD17" w14:textId="77777777" w:rsidR="00AB42D3" w:rsidRDefault="00AB42D3" w:rsidP="00972D4F"/>
  <w:p w14:paraId="6C35FDF5" w14:textId="77777777" w:rsidR="00AB42D3" w:rsidRDefault="00AB42D3" w:rsidP="00972D4F"/>
  <w:p w14:paraId="6E5CA1B4" w14:textId="77777777" w:rsidR="00AB42D3" w:rsidRDefault="00AB42D3" w:rsidP="00972D4F"/>
  <w:p w14:paraId="72B46069" w14:textId="77777777" w:rsidR="00AB42D3" w:rsidRDefault="00AB42D3" w:rsidP="00972D4F"/>
  <w:p w14:paraId="0CE39D40" w14:textId="77777777" w:rsidR="00AB42D3" w:rsidRDefault="00AB42D3" w:rsidP="00972D4F"/>
  <w:p w14:paraId="13145288" w14:textId="77777777" w:rsidR="00AB42D3" w:rsidRDefault="00AB42D3" w:rsidP="00972D4F"/>
  <w:p w14:paraId="0DAEDA51" w14:textId="77777777" w:rsidR="00AB42D3" w:rsidRDefault="00AB42D3" w:rsidP="00972D4F"/>
  <w:p w14:paraId="07F9FDAB" w14:textId="77777777" w:rsidR="00AB42D3" w:rsidRDefault="00AB42D3" w:rsidP="00972D4F"/>
  <w:p w14:paraId="1C852AFE" w14:textId="77777777" w:rsidR="00AB42D3" w:rsidRDefault="00AB42D3" w:rsidP="00972D4F"/>
  <w:p w14:paraId="3BCF09A5" w14:textId="77777777" w:rsidR="00AB42D3" w:rsidRDefault="00AB42D3" w:rsidP="00972D4F"/>
  <w:p w14:paraId="10B1E1B3" w14:textId="77777777" w:rsidR="00AB42D3" w:rsidRDefault="00AB42D3" w:rsidP="00972D4F"/>
  <w:p w14:paraId="132C52F1" w14:textId="77777777" w:rsidR="00AB42D3" w:rsidRDefault="00AB42D3" w:rsidP="00972D4F"/>
  <w:p w14:paraId="2676A2E5" w14:textId="77777777" w:rsidR="00AB42D3" w:rsidRDefault="00AB42D3" w:rsidP="00972D4F"/>
  <w:p w14:paraId="3053FFA3" w14:textId="77777777" w:rsidR="00AB42D3" w:rsidRDefault="00AB42D3" w:rsidP="00972D4F"/>
  <w:p w14:paraId="2182DEE4" w14:textId="77777777" w:rsidR="00AB42D3" w:rsidRDefault="00AB42D3" w:rsidP="00972D4F"/>
  <w:p w14:paraId="34ADA007" w14:textId="77777777" w:rsidR="00AB42D3" w:rsidRDefault="00AB42D3" w:rsidP="00972D4F"/>
  <w:p w14:paraId="03E10629" w14:textId="77777777" w:rsidR="00AB42D3" w:rsidRDefault="00AB42D3" w:rsidP="00972D4F"/>
  <w:p w14:paraId="6AB60FA9" w14:textId="77777777" w:rsidR="00AB42D3" w:rsidRDefault="00AB42D3" w:rsidP="00972D4F"/>
  <w:p w14:paraId="6583AC25" w14:textId="77777777" w:rsidR="00AB42D3" w:rsidRDefault="00AB42D3" w:rsidP="00972D4F"/>
  <w:p w14:paraId="076FFAE9" w14:textId="77777777" w:rsidR="00AB42D3" w:rsidRDefault="00AB42D3" w:rsidP="00972D4F"/>
  <w:p w14:paraId="6DF96C99" w14:textId="77777777" w:rsidR="00AB42D3" w:rsidRDefault="00AB42D3" w:rsidP="00972D4F"/>
  <w:p w14:paraId="14C80D04" w14:textId="77777777" w:rsidR="00AB42D3" w:rsidRDefault="00AB42D3" w:rsidP="00972D4F"/>
  <w:p w14:paraId="59A8076D" w14:textId="77777777" w:rsidR="00AB42D3" w:rsidRDefault="00AB42D3" w:rsidP="00972D4F"/>
  <w:p w14:paraId="1E31CA8C" w14:textId="77777777" w:rsidR="00AB42D3" w:rsidRDefault="00AB42D3" w:rsidP="00972D4F"/>
  <w:p w14:paraId="7734308D" w14:textId="77777777" w:rsidR="00AB42D3" w:rsidRDefault="00AB42D3" w:rsidP="00972D4F"/>
  <w:p w14:paraId="28378D4E" w14:textId="77777777" w:rsidR="00AB42D3" w:rsidRDefault="00AB42D3" w:rsidP="00972D4F"/>
  <w:p w14:paraId="7634BB61" w14:textId="77777777" w:rsidR="00AB42D3" w:rsidRDefault="00AB42D3" w:rsidP="00972D4F"/>
  <w:p w14:paraId="60057478" w14:textId="77777777" w:rsidR="00AB42D3" w:rsidRDefault="00AB42D3" w:rsidP="00972D4F"/>
  <w:p w14:paraId="4C51FFBA" w14:textId="77777777" w:rsidR="00AB42D3" w:rsidRDefault="00AB42D3" w:rsidP="00972D4F"/>
  <w:p w14:paraId="00CC5E23" w14:textId="77777777" w:rsidR="00AB42D3" w:rsidRDefault="00AB42D3" w:rsidP="00972D4F"/>
  <w:p w14:paraId="3B4416D8" w14:textId="77777777" w:rsidR="00AB42D3" w:rsidRDefault="00AB42D3" w:rsidP="00972D4F"/>
  <w:p w14:paraId="3E2D23CD" w14:textId="77777777" w:rsidR="00AB42D3" w:rsidRDefault="00AB42D3" w:rsidP="00972D4F"/>
  <w:p w14:paraId="64C351C7" w14:textId="77777777" w:rsidR="00AB42D3" w:rsidRDefault="00AB42D3" w:rsidP="00972D4F"/>
  <w:p w14:paraId="3425251F" w14:textId="77777777" w:rsidR="00AB42D3" w:rsidRDefault="00AB42D3" w:rsidP="00972D4F"/>
  <w:p w14:paraId="100DEA56" w14:textId="77777777" w:rsidR="00AB42D3" w:rsidRDefault="00AB42D3" w:rsidP="00972D4F"/>
  <w:p w14:paraId="00E39114" w14:textId="77777777" w:rsidR="00AB42D3" w:rsidRDefault="00AB42D3" w:rsidP="00972D4F"/>
  <w:p w14:paraId="354169B5" w14:textId="77777777" w:rsidR="00AB42D3" w:rsidRDefault="00AB42D3" w:rsidP="00972D4F"/>
  <w:p w14:paraId="29811C7F" w14:textId="77777777" w:rsidR="00AB42D3" w:rsidRDefault="00AB42D3" w:rsidP="00972D4F"/>
  <w:p w14:paraId="592F0E03" w14:textId="77777777" w:rsidR="00AB42D3" w:rsidRDefault="00AB42D3" w:rsidP="00972D4F"/>
  <w:p w14:paraId="7D39716D" w14:textId="77777777" w:rsidR="00AB42D3" w:rsidRDefault="00AB42D3" w:rsidP="00972D4F"/>
  <w:p w14:paraId="1FC14D26" w14:textId="77777777" w:rsidR="00AB42D3" w:rsidRDefault="00AB42D3" w:rsidP="00972D4F"/>
  <w:p w14:paraId="55B969AB" w14:textId="77777777" w:rsidR="00AB42D3" w:rsidRDefault="00AB42D3" w:rsidP="00972D4F"/>
  <w:p w14:paraId="4517AE2C" w14:textId="77777777" w:rsidR="00AB42D3" w:rsidRDefault="00AB42D3" w:rsidP="00972D4F"/>
  <w:p w14:paraId="38819AC9" w14:textId="77777777" w:rsidR="00AB42D3" w:rsidRDefault="00AB42D3" w:rsidP="00972D4F"/>
  <w:p w14:paraId="5F1BF1D3" w14:textId="77777777" w:rsidR="00AB42D3" w:rsidRDefault="00AB42D3" w:rsidP="00972D4F"/>
  <w:p w14:paraId="4E191F91" w14:textId="77777777" w:rsidR="00AB42D3" w:rsidRDefault="00AB42D3" w:rsidP="00972D4F"/>
  <w:p w14:paraId="34DCD771" w14:textId="77777777" w:rsidR="00AB42D3" w:rsidRDefault="00AB42D3" w:rsidP="00972D4F"/>
  <w:p w14:paraId="1741D4C2" w14:textId="77777777" w:rsidR="00AB42D3" w:rsidRDefault="00AB42D3" w:rsidP="00972D4F"/>
  <w:p w14:paraId="538BCD9F" w14:textId="77777777" w:rsidR="00AB42D3" w:rsidRDefault="00AB42D3" w:rsidP="00972D4F"/>
  <w:p w14:paraId="355C40FA" w14:textId="77777777" w:rsidR="00AB42D3" w:rsidRDefault="00AB42D3" w:rsidP="00972D4F"/>
  <w:p w14:paraId="2F358619" w14:textId="77777777" w:rsidR="00AB42D3" w:rsidRDefault="00AB42D3" w:rsidP="00972D4F"/>
  <w:p w14:paraId="3366274D" w14:textId="77777777" w:rsidR="00AB42D3" w:rsidRDefault="00AB42D3" w:rsidP="00972D4F"/>
  <w:p w14:paraId="70FE93FB" w14:textId="77777777" w:rsidR="00AB42D3" w:rsidRDefault="00AB42D3" w:rsidP="00972D4F"/>
  <w:p w14:paraId="717FEA4F" w14:textId="77777777" w:rsidR="00AB42D3" w:rsidRDefault="00AB42D3" w:rsidP="00972D4F"/>
  <w:p w14:paraId="534CC8B7" w14:textId="77777777" w:rsidR="00AB42D3" w:rsidRDefault="00AB42D3" w:rsidP="00972D4F"/>
  <w:p w14:paraId="43BD0399" w14:textId="77777777" w:rsidR="00AB42D3" w:rsidRDefault="00AB42D3" w:rsidP="00972D4F"/>
  <w:p w14:paraId="453FECBB" w14:textId="77777777" w:rsidR="00AB42D3" w:rsidRDefault="00AB42D3" w:rsidP="00972D4F"/>
  <w:p w14:paraId="4069AE35" w14:textId="77777777" w:rsidR="00AB42D3" w:rsidRDefault="00AB42D3" w:rsidP="00972D4F"/>
  <w:p w14:paraId="314CECCA" w14:textId="77777777" w:rsidR="00AB42D3" w:rsidRDefault="00AB42D3" w:rsidP="00972D4F"/>
  <w:p w14:paraId="6F24CA6F" w14:textId="77777777" w:rsidR="00AB42D3" w:rsidRDefault="00AB42D3" w:rsidP="00972D4F"/>
  <w:p w14:paraId="71770858" w14:textId="77777777" w:rsidR="00AB42D3" w:rsidRDefault="00AB42D3" w:rsidP="00972D4F"/>
  <w:p w14:paraId="7E881A44" w14:textId="77777777" w:rsidR="00AB42D3" w:rsidRDefault="00AB42D3" w:rsidP="00972D4F"/>
  <w:p w14:paraId="78B4417E" w14:textId="77777777" w:rsidR="00B42B8C" w:rsidRDefault="00B42B8C" w:rsidP="00972D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784F" w14:textId="77777777" w:rsidR="00AB42D3"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AB42D3" w:rsidRDefault="00AB42D3" w:rsidP="00972D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8B1CF" w14:textId="77777777" w:rsidR="006D21E9" w:rsidRPr="003F3547" w:rsidRDefault="006D21E9" w:rsidP="003F3547">
      <w:pPr>
        <w:pStyle w:val="Voettekst"/>
      </w:pPr>
    </w:p>
    <w:p w14:paraId="263A1616" w14:textId="77777777" w:rsidR="006D21E9" w:rsidRDefault="006D21E9" w:rsidP="00972D4F"/>
  </w:footnote>
  <w:footnote w:type="continuationSeparator" w:id="0">
    <w:p w14:paraId="22E350C3" w14:textId="77777777" w:rsidR="006D21E9" w:rsidRPr="003F3547" w:rsidRDefault="006D21E9" w:rsidP="003F3547">
      <w:pPr>
        <w:pStyle w:val="Voettekst"/>
      </w:pPr>
    </w:p>
    <w:p w14:paraId="059E1C64" w14:textId="77777777" w:rsidR="006D21E9" w:rsidRDefault="006D21E9" w:rsidP="00972D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C4B3" w14:textId="77777777" w:rsidR="00AB42D3" w:rsidRDefault="008A5D92" w:rsidP="00972D4F">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6192;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AB42D3" w:rsidRDefault="00AB42D3" w:rsidP="00972D4F"/>
  <w:p w14:paraId="78163D5B" w14:textId="77777777" w:rsidR="00AB42D3" w:rsidRDefault="00AB42D3" w:rsidP="00972D4F"/>
  <w:p w14:paraId="083CD615" w14:textId="77777777" w:rsidR="00AB42D3" w:rsidRDefault="00AB42D3" w:rsidP="00972D4F"/>
  <w:p w14:paraId="20ED8739" w14:textId="77777777" w:rsidR="00AB42D3" w:rsidRDefault="00AB42D3" w:rsidP="00972D4F"/>
  <w:p w14:paraId="536953E6" w14:textId="77777777" w:rsidR="00AB42D3" w:rsidRDefault="00AB42D3" w:rsidP="00972D4F"/>
  <w:p w14:paraId="0AC46F42" w14:textId="77777777" w:rsidR="00AB42D3" w:rsidRDefault="00AB42D3" w:rsidP="00972D4F"/>
  <w:p w14:paraId="2CECDC24" w14:textId="77777777" w:rsidR="00AB42D3" w:rsidRDefault="00AB42D3" w:rsidP="00972D4F"/>
  <w:p w14:paraId="15C62E84" w14:textId="77777777" w:rsidR="00AB42D3" w:rsidRDefault="00AB42D3" w:rsidP="00972D4F"/>
  <w:p w14:paraId="6EF344D5" w14:textId="77777777" w:rsidR="00AB42D3" w:rsidRDefault="00AB42D3" w:rsidP="00972D4F"/>
  <w:p w14:paraId="05A49924" w14:textId="77777777" w:rsidR="00AB42D3" w:rsidRDefault="00AB42D3" w:rsidP="00972D4F"/>
  <w:p w14:paraId="1693B400" w14:textId="77777777" w:rsidR="00AB42D3" w:rsidRDefault="00AB42D3" w:rsidP="00972D4F"/>
  <w:p w14:paraId="3B6D2723" w14:textId="77777777" w:rsidR="00AB42D3" w:rsidRDefault="00AB42D3" w:rsidP="00972D4F"/>
  <w:p w14:paraId="658339F6" w14:textId="77777777" w:rsidR="00AB42D3" w:rsidRDefault="00AB42D3" w:rsidP="00972D4F"/>
  <w:p w14:paraId="765380CF" w14:textId="77777777" w:rsidR="00AB42D3" w:rsidRDefault="00AB42D3" w:rsidP="00972D4F"/>
  <w:p w14:paraId="7C817B5C" w14:textId="77777777" w:rsidR="00AB42D3" w:rsidRDefault="00AB42D3" w:rsidP="00972D4F"/>
  <w:p w14:paraId="0E66637F" w14:textId="77777777" w:rsidR="00AB42D3" w:rsidRDefault="00AB42D3" w:rsidP="00972D4F"/>
  <w:p w14:paraId="0903C858" w14:textId="77777777" w:rsidR="00AB42D3" w:rsidRDefault="00AB42D3" w:rsidP="00972D4F"/>
  <w:p w14:paraId="71299D33" w14:textId="77777777" w:rsidR="00AB42D3" w:rsidRDefault="00AB42D3" w:rsidP="00972D4F"/>
  <w:p w14:paraId="6480A76F" w14:textId="77777777" w:rsidR="00AB42D3" w:rsidRDefault="00AB42D3" w:rsidP="00972D4F"/>
  <w:p w14:paraId="36A43B8B" w14:textId="77777777" w:rsidR="00AB42D3" w:rsidRDefault="00AB42D3" w:rsidP="00972D4F"/>
  <w:p w14:paraId="558D24C1" w14:textId="77777777" w:rsidR="00AB42D3" w:rsidRDefault="00AB42D3" w:rsidP="00972D4F"/>
  <w:p w14:paraId="22C7D11D" w14:textId="77777777" w:rsidR="00AB42D3" w:rsidRDefault="00AB42D3" w:rsidP="00972D4F"/>
  <w:p w14:paraId="66AE0692" w14:textId="77777777" w:rsidR="00AB42D3" w:rsidRDefault="00AB42D3" w:rsidP="00972D4F"/>
  <w:p w14:paraId="3D3F025B" w14:textId="77777777" w:rsidR="00AB42D3" w:rsidRDefault="00AB42D3" w:rsidP="00972D4F"/>
  <w:p w14:paraId="354A2571" w14:textId="77777777" w:rsidR="00AB42D3" w:rsidRDefault="00AB42D3" w:rsidP="00972D4F"/>
  <w:p w14:paraId="788B255B" w14:textId="77777777" w:rsidR="00AB42D3" w:rsidRDefault="00AB42D3" w:rsidP="00972D4F"/>
  <w:p w14:paraId="0D2514F0" w14:textId="77777777" w:rsidR="00AB42D3" w:rsidRDefault="00AB42D3" w:rsidP="00972D4F"/>
  <w:p w14:paraId="62A0FED9" w14:textId="77777777" w:rsidR="00AB42D3" w:rsidRDefault="00AB42D3" w:rsidP="00972D4F"/>
  <w:p w14:paraId="555DA57F" w14:textId="77777777" w:rsidR="00AB42D3" w:rsidRDefault="00AB42D3" w:rsidP="00972D4F"/>
  <w:p w14:paraId="04A2CABD" w14:textId="77777777" w:rsidR="00AB42D3" w:rsidRDefault="00AB42D3" w:rsidP="00972D4F"/>
  <w:p w14:paraId="744860B7" w14:textId="77777777" w:rsidR="00AB42D3" w:rsidRDefault="00AB42D3" w:rsidP="00972D4F"/>
  <w:p w14:paraId="17B34531" w14:textId="77777777" w:rsidR="00AB42D3" w:rsidRDefault="00AB42D3" w:rsidP="00972D4F"/>
  <w:p w14:paraId="53723441" w14:textId="77777777" w:rsidR="00AB42D3" w:rsidRDefault="00AB42D3" w:rsidP="00972D4F"/>
  <w:p w14:paraId="5F4B7814" w14:textId="77777777" w:rsidR="00AB42D3" w:rsidRDefault="00AB42D3" w:rsidP="00972D4F"/>
  <w:p w14:paraId="6D4A88A1" w14:textId="77777777" w:rsidR="00AB42D3" w:rsidRDefault="00AB42D3" w:rsidP="00972D4F"/>
  <w:p w14:paraId="5F6881DF" w14:textId="77777777" w:rsidR="00AB42D3" w:rsidRDefault="00AB42D3" w:rsidP="00972D4F"/>
  <w:p w14:paraId="474B2BBE" w14:textId="77777777" w:rsidR="00AB42D3" w:rsidRDefault="00AB42D3" w:rsidP="00972D4F"/>
  <w:p w14:paraId="29D9E8CC" w14:textId="77777777" w:rsidR="00AB42D3" w:rsidRDefault="00AB42D3" w:rsidP="00972D4F"/>
  <w:p w14:paraId="27C4AC9B" w14:textId="77777777" w:rsidR="00AB42D3" w:rsidRDefault="00AB42D3" w:rsidP="00972D4F"/>
  <w:p w14:paraId="3F1E8FA0" w14:textId="77777777" w:rsidR="00AB42D3" w:rsidRDefault="00AB42D3" w:rsidP="00972D4F"/>
  <w:p w14:paraId="1278B463" w14:textId="77777777" w:rsidR="00AB42D3" w:rsidRDefault="00AB42D3" w:rsidP="00972D4F"/>
  <w:p w14:paraId="3BACE37A" w14:textId="77777777" w:rsidR="00AB42D3" w:rsidRDefault="00AB42D3" w:rsidP="00972D4F"/>
  <w:p w14:paraId="729F8AEC" w14:textId="77777777" w:rsidR="00AB42D3" w:rsidRDefault="00AB42D3" w:rsidP="00972D4F"/>
  <w:p w14:paraId="6DA16423" w14:textId="77777777" w:rsidR="00AB42D3" w:rsidRDefault="00AB42D3" w:rsidP="00972D4F"/>
  <w:p w14:paraId="638B7BD6" w14:textId="77777777" w:rsidR="00AB42D3" w:rsidRDefault="00AB42D3" w:rsidP="00972D4F"/>
  <w:p w14:paraId="791ABAF2" w14:textId="77777777" w:rsidR="00AB42D3" w:rsidRDefault="00AB42D3" w:rsidP="00972D4F"/>
  <w:p w14:paraId="1182DFEF" w14:textId="77777777" w:rsidR="00AB42D3" w:rsidRDefault="00AB42D3" w:rsidP="00972D4F"/>
  <w:p w14:paraId="64D59DC7" w14:textId="77777777" w:rsidR="00AB42D3" w:rsidRDefault="00AB42D3" w:rsidP="00972D4F"/>
  <w:p w14:paraId="7212BFD8" w14:textId="77777777" w:rsidR="00AB42D3" w:rsidRDefault="00AB42D3" w:rsidP="00972D4F"/>
  <w:p w14:paraId="5456B887" w14:textId="77777777" w:rsidR="00AB42D3" w:rsidRDefault="00AB42D3" w:rsidP="00972D4F"/>
  <w:p w14:paraId="1DF20503" w14:textId="77777777" w:rsidR="00AB42D3" w:rsidRDefault="00AB42D3" w:rsidP="00972D4F"/>
  <w:p w14:paraId="68B70221" w14:textId="77777777" w:rsidR="00AB42D3" w:rsidRDefault="00AB42D3" w:rsidP="00972D4F"/>
  <w:p w14:paraId="4FD9951D" w14:textId="77777777" w:rsidR="00AB42D3" w:rsidRDefault="00AB42D3" w:rsidP="00972D4F"/>
  <w:p w14:paraId="693A4D4E" w14:textId="77777777" w:rsidR="00AB42D3" w:rsidRDefault="00AB42D3" w:rsidP="00972D4F"/>
  <w:p w14:paraId="7CB48605" w14:textId="77777777" w:rsidR="00AB42D3" w:rsidRDefault="00AB42D3" w:rsidP="00972D4F"/>
  <w:p w14:paraId="3486621B" w14:textId="77777777" w:rsidR="00AB42D3" w:rsidRDefault="00AB42D3" w:rsidP="00972D4F"/>
  <w:p w14:paraId="226E7C0E" w14:textId="77777777" w:rsidR="00AB42D3" w:rsidRDefault="00AB42D3" w:rsidP="00972D4F"/>
  <w:p w14:paraId="0399DB30" w14:textId="77777777" w:rsidR="00AB42D3" w:rsidRDefault="00AB42D3" w:rsidP="00972D4F"/>
  <w:p w14:paraId="407A7975" w14:textId="77777777" w:rsidR="00AB42D3" w:rsidRDefault="00AB42D3" w:rsidP="00972D4F"/>
  <w:p w14:paraId="3592601C" w14:textId="77777777" w:rsidR="00AB42D3" w:rsidRDefault="00AB42D3" w:rsidP="00972D4F"/>
  <w:p w14:paraId="4B7DED82" w14:textId="77777777" w:rsidR="00AB42D3" w:rsidRDefault="00AB42D3" w:rsidP="00972D4F"/>
  <w:p w14:paraId="390D7E2D" w14:textId="77777777" w:rsidR="00AB42D3" w:rsidRDefault="00AB42D3" w:rsidP="00972D4F"/>
  <w:p w14:paraId="55AE580B" w14:textId="77777777" w:rsidR="00AB42D3" w:rsidRDefault="00AB42D3" w:rsidP="00972D4F"/>
  <w:p w14:paraId="1C7473B7" w14:textId="77777777" w:rsidR="00AB42D3" w:rsidRDefault="00AB42D3" w:rsidP="00972D4F"/>
  <w:p w14:paraId="3A880587" w14:textId="77777777" w:rsidR="00AB42D3" w:rsidRDefault="00AB42D3" w:rsidP="00972D4F"/>
  <w:p w14:paraId="0F48E1EA" w14:textId="77777777" w:rsidR="00AB42D3" w:rsidRDefault="00AB42D3" w:rsidP="00972D4F"/>
  <w:p w14:paraId="7A0F87A0" w14:textId="77777777" w:rsidR="00AB42D3" w:rsidRDefault="00AB42D3" w:rsidP="00972D4F"/>
  <w:p w14:paraId="40D2F91D" w14:textId="77777777" w:rsidR="00AB42D3" w:rsidRDefault="00AB42D3" w:rsidP="00972D4F"/>
  <w:p w14:paraId="78ABAE44" w14:textId="77777777" w:rsidR="00AB42D3" w:rsidRDefault="00AB42D3" w:rsidP="00972D4F"/>
  <w:p w14:paraId="6D4953A5" w14:textId="77777777" w:rsidR="00AB42D3" w:rsidRDefault="00AB42D3" w:rsidP="00972D4F"/>
  <w:p w14:paraId="311AE557" w14:textId="77777777" w:rsidR="00AB42D3" w:rsidRDefault="00AB42D3" w:rsidP="00972D4F"/>
  <w:p w14:paraId="6FDD12F1" w14:textId="77777777" w:rsidR="00AB42D3" w:rsidRDefault="00AB42D3" w:rsidP="00972D4F"/>
  <w:p w14:paraId="0F2CADAD" w14:textId="77777777" w:rsidR="00AB42D3" w:rsidRDefault="00AB42D3" w:rsidP="00972D4F"/>
  <w:p w14:paraId="400F7EB8" w14:textId="77777777" w:rsidR="00AB42D3" w:rsidRDefault="00AB42D3" w:rsidP="00972D4F"/>
  <w:p w14:paraId="2D7D2D84" w14:textId="77777777" w:rsidR="00AB42D3" w:rsidRDefault="00AB42D3" w:rsidP="00972D4F"/>
  <w:p w14:paraId="3647DE2C" w14:textId="77777777" w:rsidR="00AB42D3" w:rsidRDefault="00AB42D3" w:rsidP="00972D4F"/>
  <w:p w14:paraId="7E2300D1" w14:textId="77777777" w:rsidR="00AB42D3" w:rsidRDefault="00AB42D3" w:rsidP="00972D4F"/>
  <w:p w14:paraId="1FE35308" w14:textId="77777777" w:rsidR="00AB42D3" w:rsidRDefault="00AB42D3" w:rsidP="00972D4F"/>
  <w:p w14:paraId="6EF50C2E" w14:textId="77777777" w:rsidR="00AB42D3" w:rsidRDefault="00AB42D3" w:rsidP="00972D4F"/>
  <w:p w14:paraId="49E13C58" w14:textId="77777777" w:rsidR="00AB42D3" w:rsidRDefault="00AB42D3" w:rsidP="00972D4F"/>
  <w:p w14:paraId="60D4CAB7" w14:textId="77777777" w:rsidR="00AB42D3" w:rsidRDefault="00AB42D3" w:rsidP="00972D4F"/>
  <w:p w14:paraId="5E71CB02" w14:textId="77777777" w:rsidR="00AB42D3" w:rsidRDefault="00AB42D3" w:rsidP="00972D4F"/>
  <w:p w14:paraId="4E860795" w14:textId="77777777" w:rsidR="00AB42D3" w:rsidRDefault="00AB42D3" w:rsidP="00972D4F"/>
  <w:p w14:paraId="06DDC2A3" w14:textId="77777777" w:rsidR="00AB42D3" w:rsidRDefault="00AB42D3" w:rsidP="00972D4F"/>
  <w:p w14:paraId="0480A316" w14:textId="77777777" w:rsidR="00AB42D3" w:rsidRDefault="00AB42D3" w:rsidP="00972D4F"/>
  <w:p w14:paraId="55FD3B7D" w14:textId="77777777" w:rsidR="00AB42D3" w:rsidRDefault="00AB42D3" w:rsidP="00972D4F"/>
  <w:p w14:paraId="6EE00299" w14:textId="77777777" w:rsidR="00AB42D3" w:rsidRDefault="00AB42D3" w:rsidP="00972D4F"/>
  <w:p w14:paraId="22D09FC5" w14:textId="77777777" w:rsidR="00AB42D3" w:rsidRDefault="00AB42D3" w:rsidP="00972D4F"/>
  <w:p w14:paraId="388E0988" w14:textId="77777777" w:rsidR="00AB42D3" w:rsidRDefault="00AB42D3" w:rsidP="00972D4F"/>
  <w:p w14:paraId="3C106C64" w14:textId="77777777" w:rsidR="00AB42D3" w:rsidRDefault="00AB42D3" w:rsidP="00972D4F"/>
  <w:p w14:paraId="5D1B04D4" w14:textId="77777777" w:rsidR="00AB42D3" w:rsidRDefault="00AB42D3" w:rsidP="00972D4F"/>
  <w:p w14:paraId="7095244F" w14:textId="77777777" w:rsidR="00AB42D3" w:rsidRDefault="00AB42D3" w:rsidP="00972D4F"/>
  <w:p w14:paraId="249EEF19" w14:textId="77777777" w:rsidR="00AB42D3" w:rsidRDefault="00AB42D3" w:rsidP="00972D4F"/>
  <w:p w14:paraId="00476A6D" w14:textId="77777777" w:rsidR="00AB42D3" w:rsidRDefault="00AB42D3" w:rsidP="00972D4F"/>
  <w:p w14:paraId="4ECA90FE" w14:textId="77777777" w:rsidR="00AB42D3" w:rsidRDefault="00AB42D3" w:rsidP="00972D4F"/>
  <w:p w14:paraId="4C293F5C" w14:textId="77777777" w:rsidR="00AB42D3" w:rsidRDefault="00AB42D3" w:rsidP="00972D4F"/>
  <w:p w14:paraId="6570818A" w14:textId="77777777" w:rsidR="00AB42D3" w:rsidRDefault="00AB42D3" w:rsidP="00972D4F"/>
  <w:p w14:paraId="28267229" w14:textId="77777777" w:rsidR="00AB42D3" w:rsidRDefault="00AB42D3" w:rsidP="00972D4F"/>
  <w:p w14:paraId="65F65F5E" w14:textId="77777777" w:rsidR="00AB42D3" w:rsidRDefault="00AB42D3" w:rsidP="00972D4F"/>
  <w:p w14:paraId="37B57623" w14:textId="77777777" w:rsidR="00AB42D3" w:rsidRDefault="00AB42D3" w:rsidP="00972D4F"/>
  <w:p w14:paraId="4781E026" w14:textId="77777777" w:rsidR="00AB42D3" w:rsidRDefault="00AB42D3" w:rsidP="00972D4F"/>
  <w:p w14:paraId="5C80FDED" w14:textId="77777777" w:rsidR="00AB42D3" w:rsidRDefault="00AB42D3" w:rsidP="00972D4F"/>
  <w:p w14:paraId="5B9A4B0E" w14:textId="77777777" w:rsidR="00AB42D3" w:rsidRDefault="00AB42D3" w:rsidP="00972D4F"/>
  <w:p w14:paraId="493E4FBF" w14:textId="77777777" w:rsidR="00AB42D3" w:rsidRDefault="00AB42D3" w:rsidP="00972D4F"/>
  <w:p w14:paraId="76862F4B" w14:textId="77777777" w:rsidR="00AB42D3" w:rsidRDefault="00AB42D3" w:rsidP="00972D4F"/>
  <w:p w14:paraId="14D15971" w14:textId="77777777" w:rsidR="00AB42D3" w:rsidRDefault="00AB42D3" w:rsidP="00972D4F"/>
  <w:p w14:paraId="3E610E01" w14:textId="77777777" w:rsidR="00AB42D3" w:rsidRDefault="00AB42D3" w:rsidP="00972D4F"/>
  <w:p w14:paraId="2C6320EB" w14:textId="77777777" w:rsidR="00AB42D3" w:rsidRDefault="00AB42D3" w:rsidP="00972D4F"/>
  <w:p w14:paraId="71F2A811" w14:textId="77777777" w:rsidR="00AB42D3" w:rsidRDefault="00AB42D3" w:rsidP="00972D4F"/>
  <w:p w14:paraId="05268612" w14:textId="77777777" w:rsidR="00AB42D3" w:rsidRDefault="00AB42D3" w:rsidP="00972D4F"/>
  <w:p w14:paraId="31F2179D" w14:textId="77777777" w:rsidR="00AB42D3" w:rsidRDefault="00AB42D3" w:rsidP="00972D4F"/>
  <w:p w14:paraId="2F80A8EB" w14:textId="77777777" w:rsidR="00AB42D3" w:rsidRDefault="00AB42D3" w:rsidP="00972D4F"/>
  <w:p w14:paraId="75DD12C3" w14:textId="77777777" w:rsidR="00AB42D3" w:rsidRDefault="00AB42D3" w:rsidP="00972D4F"/>
  <w:p w14:paraId="3D25C969" w14:textId="77777777" w:rsidR="00AB42D3" w:rsidRDefault="00AB42D3" w:rsidP="00972D4F"/>
  <w:p w14:paraId="6DACA3AC" w14:textId="77777777" w:rsidR="00AB42D3" w:rsidRDefault="00AB42D3" w:rsidP="00972D4F"/>
  <w:p w14:paraId="130FF838" w14:textId="77777777" w:rsidR="00AB42D3" w:rsidRDefault="00AB42D3" w:rsidP="00972D4F"/>
  <w:p w14:paraId="66B24433" w14:textId="77777777" w:rsidR="00AB42D3" w:rsidRDefault="00AB42D3" w:rsidP="00972D4F"/>
  <w:p w14:paraId="5FEF39C8" w14:textId="77777777" w:rsidR="00AB42D3" w:rsidRDefault="00AB42D3" w:rsidP="00972D4F"/>
  <w:p w14:paraId="7788A504" w14:textId="77777777" w:rsidR="00AB42D3" w:rsidRDefault="00AB42D3" w:rsidP="00972D4F"/>
  <w:p w14:paraId="502F71DA" w14:textId="77777777" w:rsidR="00AB42D3" w:rsidRDefault="00AB42D3" w:rsidP="00972D4F"/>
  <w:p w14:paraId="472FAB83" w14:textId="77777777" w:rsidR="00AB42D3" w:rsidRDefault="00AB42D3" w:rsidP="00972D4F"/>
  <w:p w14:paraId="0AD388F9" w14:textId="77777777" w:rsidR="00AB42D3" w:rsidRDefault="00AB42D3" w:rsidP="00972D4F"/>
  <w:p w14:paraId="703A7DC3" w14:textId="77777777" w:rsidR="00AB42D3" w:rsidRDefault="00AB42D3" w:rsidP="00972D4F"/>
  <w:p w14:paraId="0EF7A2B8" w14:textId="77777777" w:rsidR="00AB42D3" w:rsidRDefault="00AB42D3" w:rsidP="00972D4F"/>
  <w:p w14:paraId="4D2A3081" w14:textId="77777777" w:rsidR="00AB42D3" w:rsidRDefault="00AB42D3" w:rsidP="00972D4F"/>
  <w:p w14:paraId="66939F86" w14:textId="77777777" w:rsidR="00AB42D3" w:rsidRDefault="00AB42D3" w:rsidP="00972D4F"/>
  <w:p w14:paraId="485BCFA4" w14:textId="77777777" w:rsidR="00AB42D3" w:rsidRDefault="00AB42D3" w:rsidP="00972D4F"/>
  <w:p w14:paraId="05399901" w14:textId="77777777" w:rsidR="00AB42D3" w:rsidRDefault="00AB42D3" w:rsidP="00972D4F"/>
  <w:p w14:paraId="0DAF6759" w14:textId="77777777" w:rsidR="00AB42D3" w:rsidRDefault="00AB42D3" w:rsidP="00972D4F"/>
  <w:p w14:paraId="1D1C8CB6" w14:textId="77777777" w:rsidR="00AB42D3" w:rsidRDefault="00AB42D3" w:rsidP="00972D4F"/>
  <w:p w14:paraId="6B4EF19D" w14:textId="77777777" w:rsidR="00AB42D3" w:rsidRDefault="00AB42D3" w:rsidP="00972D4F"/>
  <w:p w14:paraId="4E980986" w14:textId="77777777" w:rsidR="00AB42D3" w:rsidRDefault="00AB42D3" w:rsidP="00972D4F"/>
  <w:p w14:paraId="39B22C54" w14:textId="77777777" w:rsidR="00AB42D3" w:rsidRDefault="00AB42D3" w:rsidP="00972D4F"/>
  <w:p w14:paraId="035B5368" w14:textId="77777777" w:rsidR="00AB42D3" w:rsidRDefault="00AB42D3" w:rsidP="00972D4F"/>
  <w:p w14:paraId="619B7BCB" w14:textId="77777777" w:rsidR="00AB42D3" w:rsidRDefault="00AB42D3" w:rsidP="00972D4F"/>
  <w:p w14:paraId="24E911BC" w14:textId="77777777" w:rsidR="00AB42D3" w:rsidRDefault="00AB42D3" w:rsidP="00972D4F"/>
  <w:p w14:paraId="1C5A1DDC" w14:textId="77777777" w:rsidR="00AB42D3" w:rsidRDefault="00AB42D3" w:rsidP="00972D4F"/>
  <w:p w14:paraId="48383C1D" w14:textId="77777777" w:rsidR="00AB42D3" w:rsidRDefault="00AB42D3" w:rsidP="00972D4F"/>
  <w:p w14:paraId="30671168" w14:textId="77777777" w:rsidR="00AB42D3" w:rsidRDefault="00AB42D3" w:rsidP="00972D4F"/>
  <w:p w14:paraId="7D1399B2" w14:textId="77777777" w:rsidR="00AB42D3" w:rsidRDefault="00AB42D3" w:rsidP="00972D4F"/>
  <w:p w14:paraId="73FC3679" w14:textId="77777777" w:rsidR="00AB42D3" w:rsidRDefault="00AB42D3" w:rsidP="00972D4F"/>
  <w:p w14:paraId="2DC2C70E" w14:textId="77777777" w:rsidR="00AB42D3" w:rsidRDefault="00AB42D3" w:rsidP="00972D4F"/>
  <w:p w14:paraId="245B2ABF" w14:textId="77777777" w:rsidR="00AB42D3" w:rsidRDefault="00AB42D3" w:rsidP="00972D4F"/>
  <w:p w14:paraId="58839FE0" w14:textId="77777777" w:rsidR="00AB42D3" w:rsidRDefault="00AB42D3" w:rsidP="00972D4F"/>
  <w:p w14:paraId="4C9940F2" w14:textId="77777777" w:rsidR="00AB42D3" w:rsidRDefault="00AB42D3" w:rsidP="00972D4F"/>
  <w:p w14:paraId="2E5D6552" w14:textId="77777777" w:rsidR="00AB42D3" w:rsidRDefault="00AB42D3" w:rsidP="00972D4F"/>
  <w:p w14:paraId="5004D9B9" w14:textId="77777777" w:rsidR="00AB42D3" w:rsidRDefault="00AB42D3" w:rsidP="00972D4F"/>
  <w:p w14:paraId="65216D5D" w14:textId="77777777" w:rsidR="00AB42D3" w:rsidRDefault="00AB42D3" w:rsidP="00972D4F"/>
  <w:p w14:paraId="4E6D7CD9" w14:textId="77777777" w:rsidR="00AB42D3" w:rsidRDefault="00AB42D3" w:rsidP="00972D4F"/>
  <w:p w14:paraId="595B7888" w14:textId="77777777" w:rsidR="00AB42D3" w:rsidRDefault="00AB42D3" w:rsidP="00972D4F"/>
  <w:p w14:paraId="252BE23C" w14:textId="77777777" w:rsidR="00AB42D3" w:rsidRDefault="00AB42D3" w:rsidP="00972D4F"/>
  <w:p w14:paraId="1F92CFB2" w14:textId="77777777" w:rsidR="00AB42D3" w:rsidRDefault="00AB42D3" w:rsidP="00972D4F"/>
  <w:p w14:paraId="5E36A678" w14:textId="77777777" w:rsidR="00AB42D3" w:rsidRDefault="00AB42D3" w:rsidP="00972D4F"/>
  <w:p w14:paraId="719D3C62" w14:textId="77777777" w:rsidR="00AB42D3" w:rsidRDefault="00AB42D3" w:rsidP="00972D4F"/>
  <w:p w14:paraId="38225FEE" w14:textId="77777777" w:rsidR="00AB42D3" w:rsidRDefault="00AB42D3" w:rsidP="00972D4F"/>
  <w:p w14:paraId="19C70FB2" w14:textId="77777777" w:rsidR="00AB42D3" w:rsidRDefault="00AB42D3" w:rsidP="00972D4F"/>
  <w:p w14:paraId="04B1D82A" w14:textId="77777777" w:rsidR="00AB42D3" w:rsidRDefault="00AB42D3" w:rsidP="00972D4F"/>
  <w:p w14:paraId="35BE7516" w14:textId="77777777" w:rsidR="00AB42D3" w:rsidRDefault="00AB42D3" w:rsidP="00972D4F"/>
  <w:p w14:paraId="669E9ED0" w14:textId="77777777" w:rsidR="00AB42D3" w:rsidRDefault="00AB42D3" w:rsidP="00972D4F"/>
  <w:p w14:paraId="6E3F78E3" w14:textId="77777777" w:rsidR="00AB42D3" w:rsidRDefault="00AB42D3" w:rsidP="00972D4F"/>
  <w:p w14:paraId="140D88D0" w14:textId="77777777" w:rsidR="00AB42D3" w:rsidRDefault="00AB42D3" w:rsidP="00972D4F"/>
  <w:p w14:paraId="66466036" w14:textId="77777777" w:rsidR="00AB42D3" w:rsidRDefault="00AB42D3" w:rsidP="00972D4F"/>
  <w:p w14:paraId="34E5F0DA" w14:textId="77777777" w:rsidR="00AB42D3" w:rsidRDefault="00AB42D3" w:rsidP="00972D4F"/>
  <w:p w14:paraId="7455B0FC" w14:textId="77777777" w:rsidR="00AB42D3" w:rsidRDefault="00AB42D3" w:rsidP="00972D4F"/>
  <w:p w14:paraId="1673B2EE" w14:textId="77777777" w:rsidR="00AB42D3" w:rsidRDefault="00AB42D3" w:rsidP="00972D4F"/>
  <w:p w14:paraId="6FA3FFD8" w14:textId="77777777" w:rsidR="00AB42D3" w:rsidRDefault="00AB42D3" w:rsidP="00972D4F"/>
  <w:p w14:paraId="019AE1D5" w14:textId="77777777" w:rsidR="00AB42D3" w:rsidRDefault="00AB42D3" w:rsidP="00972D4F"/>
  <w:p w14:paraId="2DD64C45" w14:textId="77777777" w:rsidR="00AB42D3" w:rsidRDefault="00AB42D3" w:rsidP="00972D4F"/>
  <w:p w14:paraId="1138CD22" w14:textId="77777777" w:rsidR="00AB42D3" w:rsidRDefault="00AB42D3" w:rsidP="00972D4F"/>
  <w:p w14:paraId="4B225D11" w14:textId="77777777" w:rsidR="00AB42D3" w:rsidRDefault="00AB42D3" w:rsidP="00972D4F"/>
  <w:p w14:paraId="005930DB" w14:textId="77777777" w:rsidR="00AB42D3" w:rsidRDefault="00AB42D3" w:rsidP="00972D4F"/>
  <w:p w14:paraId="78B3EAEA" w14:textId="77777777" w:rsidR="00AB42D3" w:rsidRDefault="00AB42D3" w:rsidP="00972D4F"/>
  <w:p w14:paraId="29481D67" w14:textId="77777777" w:rsidR="00AB42D3" w:rsidRDefault="00AB42D3" w:rsidP="00972D4F"/>
  <w:p w14:paraId="4E9CCD29" w14:textId="77777777" w:rsidR="00AB42D3" w:rsidRDefault="00AB42D3" w:rsidP="00972D4F"/>
  <w:p w14:paraId="70778871" w14:textId="77777777" w:rsidR="00AB42D3" w:rsidRDefault="00AB42D3" w:rsidP="00972D4F"/>
  <w:p w14:paraId="34BA3C21" w14:textId="77777777" w:rsidR="00AB42D3" w:rsidRDefault="00AB42D3" w:rsidP="00972D4F"/>
  <w:p w14:paraId="335F5F4D" w14:textId="77777777" w:rsidR="00B42B8C" w:rsidRDefault="00B42B8C" w:rsidP="00972D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2F5C" w14:textId="5BB321E0" w:rsidR="00AB42D3" w:rsidRDefault="00AB42D3" w:rsidP="008B5E83">
    <w:pPr>
      <w:pStyle w:val="Koptekst"/>
      <w:tabs>
        <w:tab w:val="left" w:pos="0"/>
      </w:tabs>
      <w:jc w:val="right"/>
    </w:pPr>
  </w:p>
  <w:p w14:paraId="2CEBB85C" w14:textId="6B24E3D4" w:rsidR="00AB42D3" w:rsidRDefault="00AB42D3" w:rsidP="00972D4F"/>
  <w:p w14:paraId="6A0C7663" w14:textId="6B329966" w:rsidR="00AB42D3" w:rsidRDefault="008A5D92" w:rsidP="00972D4F">
    <w:r>
      <w:rPr>
        <w:noProof/>
      </w:rPr>
      <w:drawing>
        <wp:inline distT="0" distB="0" distL="0" distR="0" wp14:anchorId="0F33DE8F" wp14:editId="7D2C9074">
          <wp:extent cx="1184745" cy="934126"/>
          <wp:effectExtent l="0" t="0" r="0" b="0"/>
          <wp:docPr id="2002489333" name="Picture 103823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8252" name="Picture 1038232966"/>
                  <pic:cNvPicPr/>
                </pic:nvPicPr>
                <pic:blipFill>
                  <a:blip r:embed="rId1">
                    <a:extLst>
                      <a:ext uri="{28A0092B-C50C-407E-A947-70E740481C1C}">
                        <a14:useLocalDpi xmlns:a14="http://schemas.microsoft.com/office/drawing/2010/main" val="0"/>
                      </a:ext>
                    </a:extLst>
                  </a:blip>
                  <a:stretch>
                    <a:fillRect/>
                  </a:stretch>
                </pic:blipFill>
                <pic:spPr>
                  <a:xfrm>
                    <a:off x="0" y="0"/>
                    <a:ext cx="1196108" cy="943085"/>
                  </a:xfrm>
                  <a:prstGeom prst="rect">
                    <a:avLst/>
                  </a:prstGeom>
                </pic:spPr>
              </pic:pic>
            </a:graphicData>
          </a:graphic>
        </wp:inline>
      </w:drawing>
    </w:r>
  </w:p>
  <w:p w14:paraId="7B26B36A" w14:textId="6C9DD30F" w:rsidR="00AB42D3" w:rsidRDefault="00FC7DFB" w:rsidP="00745852">
    <w:pPr>
      <w:pStyle w:val="Kop2zondernummerEmtio"/>
    </w:pPr>
    <w:r>
      <w:t xml:space="preserve">Bijlage </w:t>
    </w:r>
    <w:r w:rsidR="008A5D92">
      <w:t>6.7</w:t>
    </w:r>
  </w:p>
  <w:p w14:paraId="16BDE897" w14:textId="77777777" w:rsidR="00AB42D3" w:rsidRDefault="00AB42D3" w:rsidP="00972D4F"/>
  <w:p w14:paraId="0E909EBB" w14:textId="77777777" w:rsidR="00AB42D3" w:rsidRDefault="00AB42D3" w:rsidP="00972D4F"/>
  <w:p w14:paraId="2B77DCF2" w14:textId="77777777" w:rsidR="00B42B8C" w:rsidRDefault="00B42B8C" w:rsidP="00972D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1EB2" w14:textId="77777777" w:rsidR="00AB42D3" w:rsidRDefault="008A5D92"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7216;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870"/>
    <w:rsid w:val="00053E43"/>
    <w:rsid w:val="0005430B"/>
    <w:rsid w:val="00057211"/>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E44"/>
    <w:rsid w:val="002A3D57"/>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68CD"/>
    <w:rsid w:val="002F0CF8"/>
    <w:rsid w:val="002F0DD5"/>
    <w:rsid w:val="002F1D47"/>
    <w:rsid w:val="002F678C"/>
    <w:rsid w:val="002F6852"/>
    <w:rsid w:val="002F7B77"/>
    <w:rsid w:val="00301553"/>
    <w:rsid w:val="00305208"/>
    <w:rsid w:val="003063C0"/>
    <w:rsid w:val="003107E6"/>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2790C"/>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5327"/>
    <w:rsid w:val="004A376F"/>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014"/>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D92"/>
    <w:rsid w:val="008A5E5E"/>
    <w:rsid w:val="008A634B"/>
    <w:rsid w:val="008A7563"/>
    <w:rsid w:val="008B0525"/>
    <w:rsid w:val="008B29E6"/>
    <w:rsid w:val="008B5150"/>
    <w:rsid w:val="008B5CD1"/>
    <w:rsid w:val="008B68FE"/>
    <w:rsid w:val="008C2F90"/>
    <w:rsid w:val="008C4231"/>
    <w:rsid w:val="008C5834"/>
    <w:rsid w:val="008C6251"/>
    <w:rsid w:val="008C786D"/>
    <w:rsid w:val="008D0DA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3BF8"/>
    <w:rsid w:val="0094509D"/>
    <w:rsid w:val="00945318"/>
    <w:rsid w:val="00950DB4"/>
    <w:rsid w:val="009534C6"/>
    <w:rsid w:val="00957CCB"/>
    <w:rsid w:val="009606EB"/>
    <w:rsid w:val="00962E09"/>
    <w:rsid w:val="00963973"/>
    <w:rsid w:val="00966166"/>
    <w:rsid w:val="009664BF"/>
    <w:rsid w:val="00967789"/>
    <w:rsid w:val="00970BBD"/>
    <w:rsid w:val="00971786"/>
    <w:rsid w:val="00971B3B"/>
    <w:rsid w:val="00972D4F"/>
    <w:rsid w:val="009819EC"/>
    <w:rsid w:val="0099179C"/>
    <w:rsid w:val="009A388E"/>
    <w:rsid w:val="009A640A"/>
    <w:rsid w:val="009C1976"/>
    <w:rsid w:val="009C2F9E"/>
    <w:rsid w:val="009D59BA"/>
    <w:rsid w:val="009D5AE2"/>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44FE"/>
    <w:rsid w:val="00A871D6"/>
    <w:rsid w:val="00A90137"/>
    <w:rsid w:val="00A9091A"/>
    <w:rsid w:val="00AA2F6F"/>
    <w:rsid w:val="00AB0D90"/>
    <w:rsid w:val="00AB1E21"/>
    <w:rsid w:val="00AB1E30"/>
    <w:rsid w:val="00AB2477"/>
    <w:rsid w:val="00AB26FA"/>
    <w:rsid w:val="00AB42D3"/>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098B"/>
    <w:rsid w:val="00AF2477"/>
    <w:rsid w:val="00AF2D98"/>
    <w:rsid w:val="00AF4DAC"/>
    <w:rsid w:val="00AF5ABB"/>
    <w:rsid w:val="00AF7846"/>
    <w:rsid w:val="00B01DA1"/>
    <w:rsid w:val="00B05761"/>
    <w:rsid w:val="00B11A76"/>
    <w:rsid w:val="00B2226B"/>
    <w:rsid w:val="00B233E3"/>
    <w:rsid w:val="00B30352"/>
    <w:rsid w:val="00B307F6"/>
    <w:rsid w:val="00B32813"/>
    <w:rsid w:val="00B346DF"/>
    <w:rsid w:val="00B42B8C"/>
    <w:rsid w:val="00B45575"/>
    <w:rsid w:val="00B460C2"/>
    <w:rsid w:val="00B46842"/>
    <w:rsid w:val="00B47460"/>
    <w:rsid w:val="00B55C9B"/>
    <w:rsid w:val="00B604FA"/>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02D7"/>
    <w:rsid w:val="00D51F5B"/>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D6C2F"/>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28CC"/>
    <w:rsid w:val="00EB7C66"/>
    <w:rsid w:val="00EB7ECE"/>
    <w:rsid w:val="00EC0C8E"/>
    <w:rsid w:val="00EC42E3"/>
    <w:rsid w:val="00EC6A07"/>
    <w:rsid w:val="00EC72BE"/>
    <w:rsid w:val="00EC7517"/>
    <w:rsid w:val="00ED19D9"/>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0D5B"/>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C7DFB"/>
    <w:rsid w:val="00FD2C03"/>
    <w:rsid w:val="00FD63B3"/>
    <w:rsid w:val="00FE1BFD"/>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972D4F"/>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right"/>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48ee452-485f-4706-b732-d782a8843155" xsi:nil="true"/>
    <lcf76f155ced4ddcb4097134ff3c332f xmlns="435513f9-fe06-4fae-b8f2-3641aa37520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045CA602FF6C40B07DF2E1E7C31C65" ma:contentTypeVersion="11" ma:contentTypeDescription="Een nieuw document maken." ma:contentTypeScope="" ma:versionID="d0c66d0a83d3ac483013a0414d2a6bcc">
  <xsd:schema xmlns:xsd="http://www.w3.org/2001/XMLSchema" xmlns:xs="http://www.w3.org/2001/XMLSchema" xmlns:p="http://schemas.microsoft.com/office/2006/metadata/properties" xmlns:ns2="435513f9-fe06-4fae-b8f2-3641aa37520c" xmlns:ns3="c48ee452-485f-4706-b732-d782a8843155" targetNamespace="http://schemas.microsoft.com/office/2006/metadata/properties" ma:root="true" ma:fieldsID="41af9c455ca8ad9b9d6f7d0ab64234ba" ns2:_="" ns3:_="">
    <xsd:import namespace="435513f9-fe06-4fae-b8f2-3641aa37520c"/>
    <xsd:import namespace="c48ee452-485f-4706-b732-d782a88431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513f9-fe06-4fae-b8f2-3641aa375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2483d9ee-20c3-4add-a48e-3dd14a3996a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8ee452-485f-4706-b732-d782a884315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f7facb9-37a5-4e33-8e91-ccb5d9aa3279}" ma:internalName="TaxCatchAll" ma:showField="CatchAllData" ma:web="c48ee452-485f-4706-b732-d782a88431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2.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3.xml><?xml version="1.0" encoding="utf-8"?>
<ds:datastoreItem xmlns:ds="http://schemas.openxmlformats.org/officeDocument/2006/customXml" ds:itemID="{533CDB7A-F280-4C3A-9203-04BA4B733B2A}">
  <ds:schemaRefs>
    <ds:schemaRef ds:uri="http://schemas.microsoft.com/office/2006/metadata/properties"/>
    <ds:schemaRef ds:uri="http://purl.org/dc/terms/"/>
    <ds:schemaRef ds:uri="http://purl.org/dc/dcmitype/"/>
    <ds:schemaRef ds:uri="9796af20-f7f5-460e-a158-0455b91e05fa"/>
    <ds:schemaRef ds:uri="http://schemas.microsoft.com/office/infopath/2007/PartnerControls"/>
    <ds:schemaRef ds:uri="http://purl.org/dc/elements/1.1/"/>
    <ds:schemaRef ds:uri="466cfc68-2951-497f-99d1-269111700f13"/>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58C9F72-E896-439D-A829-3D2B4CC8D014}"/>
</file>

<file path=docProps/app.xml><?xml version="1.0" encoding="utf-8"?>
<Properties xmlns="http://schemas.openxmlformats.org/officeDocument/2006/extended-properties" xmlns:vt="http://schemas.openxmlformats.org/officeDocument/2006/docPropsVTypes">
  <Template>Normal.dotm</Template>
  <TotalTime>1</TotalTime>
  <Pages>1</Pages>
  <Words>129</Words>
  <Characters>752</Characters>
  <Application>Microsoft Office Word</Application>
  <DocSecurity>0</DocSecurity>
  <Lines>53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4</cp:revision>
  <dcterms:created xsi:type="dcterms:W3CDTF">2025-11-11T14:31:00Z</dcterms:created>
  <dcterms:modified xsi:type="dcterms:W3CDTF">2025-11-11T14:32:00Z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0x0101002A045CA602FF6C40B07DF2E1E7C31C65</vt:lpwstr>
  </property>
  <property fmtid="{D5CDD505-2E9C-101B-9397-08002B2CF9AE}" pid="4" name="MediaServiceImageTags">
    <vt:lpwstr/>
  </property>
</Properties>
</file>